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DG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Fensterrahmen 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72406104" name="019e3b9b-e156-7b45-8090-f390814671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8026392" name="019e3b9b-e156-7b45-8090-f3908146718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28293860" name="019e3ba1-1f32-7ac9-9780-471ddf79c5b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9633218" name="019e3ba1-1f32-7ac9-9780-471ddf79c5b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59243029" name="019e3ba3-aabf-7e98-b95f-131cdfe2fb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757958" name="019e3ba3-aabf-7e98-b95f-131cdfe2fb7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Gallerie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32412807" name="019e3ba6-a2cc-7c89-a87a-6fa7e2e937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8331837" name="019e3ba6-a2cc-7c89-a87a-6fa7e2e937b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alle Bäder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70131844" name="019e3ba4-83f5-7476-babc-417514b3d50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5694638" name="019e3ba4-83f5-7476-babc-417514b3d50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08345515" name="019e3ba8-3713-7ba9-a5e6-3cf30ab800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6117321" name="019e3ba8-3713-7ba9-a5e6-3cf30ab8009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52645713" name="019e3ba9-e0e3-78da-ba6b-d2bbedbd26a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2444955" name="019e3ba9-e0e3-78da-ba6b-d2bbedbd26a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Gesamtes Haus </w:t>
            </w:r>
          </w:p>
          <w:p>
            <w:pPr>
              <w:spacing w:before="0" w:after="0" w:line="240" w:lineRule="auto"/>
            </w:pPr>
            <w:r>
              <w:t>UG/ DG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18761482" name="019e3bab-3756-7d82-aed7-6a11c02f5c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2290814" name="019e3bab-3756-7d82-aed7-6a11c02f5c0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90132886" name="019e3bac-0667-7a8f-a23c-34220307a26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5398415" name="019e3bac-0667-7a8f-a23c-34220307a26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Boden / Wand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9028334" name="019e3baf-b725-778c-aa1a-05991a4d674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4841249" name="019e3baf-b725-778c-aa1a-05991a4d674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/ DG 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5899597" name="019e3bb0-e438-7df7-abd5-3470e9ee178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11963" name="019e3bb0-e438-7df7-abd5-3470e9ee178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3088579" name="019e3bb2-27ba-726f-bbda-ee2bc0ceab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0102887" name="019e3bb2-27ba-726f-bbda-ee2bc0ceab0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Büelstrasse 15, 8143 Stallikon</w:t>
          </w:r>
        </w:p>
        <w:p>
          <w:pPr>
            <w:spacing w:before="0" w:after="0"/>
          </w:pPr>
          <w:r>
            <w:t>923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